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360" w:after="80"/>
        <w:jc w:val="center"/>
      </w:pPr>
      <w:r>
        <w:rPr>
          <w:b/>
          <w:color w:val="555555"/>
          <w:sz w:val="22"/>
        </w:rPr>
        <w:t>OB-ER-02</w:t>
      </w:r>
    </w:p>
    <w:p>
      <w:pPr>
        <w:spacing w:after="80"/>
        <w:jc w:val="center"/>
      </w:pPr>
      <w:r>
        <w:rPr>
          <w:color w:val="5A5A5A"/>
          <w:sz w:val="18"/>
        </w:rPr>
      </w:r>
    </w:p>
    <w:p>
      <w:pPr>
        <w:spacing w:after="80"/>
        <w:jc w:val="center"/>
      </w:pPr>
      <w:r>
        <w:rPr>
          <w:b/>
          <w:color w:val="122B38"/>
          <w:sz w:val="36"/>
        </w:rPr>
        <w:t>STAFF MOBILITY APPLICATION</w:t>
      </w:r>
    </w:p>
    <w:p>
      <w:pPr>
        <w:spacing w:after="80"/>
        <w:jc w:val="center"/>
      </w:pPr>
      <w:r>
        <w:rPr>
          <w:b/>
          <w:sz w:val="22"/>
        </w:rPr>
        <w:t>Visoka škola akademskih studija „Melius Academy“ – Beograd</w:t>
      </w:r>
    </w:p>
    <w:p>
      <w:pPr>
        <w:spacing w:after="80"/>
        <w:jc w:val="center"/>
      </w:pPr>
      <w:r>
        <w:rPr>
          <w:i/>
          <w:sz w:val="21"/>
        </w:rPr>
        <w:t>Melius Academy, Belgrade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Purpose of the form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This form is used for academic and non-academic staff applying for Erasmus+ mobility for teaching (STA) or training (STT).</w:t>
            </w:r>
          </w:p>
        </w:tc>
      </w:tr>
    </w:tbl>
    <w:p>
      <w:pPr>
        <w:spacing w:after="80"/>
      </w:pPr>
    </w:p>
    <w:p>
      <w:pPr>
        <w:pStyle w:val="Heading1"/>
        <w:spacing w:after="80"/>
      </w:pPr>
      <w:r>
        <w:t>Instructions for use</w:t>
      </w:r>
    </w:p>
    <w:p>
      <w:pPr>
        <w:pStyle w:val="ListBullet"/>
        <w:spacing w:after="80"/>
      </w:pPr>
      <w:r>
        <w:t>Complete all applicable fields and mark N/A where a field is not relevant.</w:t>
      </w:r>
    </w:p>
    <w:p>
      <w:pPr>
        <w:pStyle w:val="ListBullet"/>
        <w:spacing w:after="80"/>
      </w:pPr>
      <w:r>
        <w:t>Use this form together with the applicable Erasmus+ rules, the Call and the accompanying documentation.</w:t>
      </w:r>
    </w:p>
    <w:p>
      <w:pPr>
        <w:pStyle w:val="ListBullet"/>
        <w:spacing w:after="80"/>
      </w:pPr>
      <w:r>
        <w:t>Signature and institutional stamp are used where required by the purpose of the document or institutional practice.</w:t>
      </w:r>
    </w:p>
    <w:p>
      <w:pPr>
        <w:pStyle w:val="Heading1"/>
        <w:spacing w:after="80"/>
      </w:pPr>
      <w:r>
        <w:t>Mandatory / usual attachments</w:t>
      </w:r>
    </w:p>
    <w:p>
      <w:pPr>
        <w:pStyle w:val="ListBullet"/>
        <w:spacing w:after="80"/>
      </w:pPr>
      <w:r>
        <w:t>CV</w:t>
      </w:r>
    </w:p>
    <w:p>
      <w:pPr>
        <w:pStyle w:val="ListBullet"/>
        <w:spacing w:after="80"/>
      </w:pPr>
      <w:r>
        <w:t>Draft Mobility Agreement</w:t>
      </w:r>
    </w:p>
    <w:p>
      <w:pPr>
        <w:pStyle w:val="ListBullet"/>
        <w:spacing w:after="80"/>
      </w:pPr>
      <w:r>
        <w:t>Invitation or partner confirmation where available</w:t>
      </w:r>
    </w:p>
    <w:p>
      <w:pPr>
        <w:pStyle w:val="ListBullet"/>
        <w:spacing w:after="80"/>
      </w:pPr>
      <w:r>
        <w:t>Other documents required by the Call</w:t>
      </w:r>
    </w:p>
    <w:p>
      <w:pPr>
        <w:pStyle w:val="Heading1"/>
        <w:spacing w:after="80"/>
      </w:pPr>
      <w:r>
        <w:t>Blank form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Field</w:t>
            </w:r>
          </w:p>
        </w:tc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Information / Note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Call / project reference number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KA action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KA131-HED / KA171-HED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Type of mobility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STA / STT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Full name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Position / title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Organisational unit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E-mail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Phone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Destination / partner institution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Planned mobility period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Objective of the mobility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Short description of the teaching / training programme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Expected outcomes and benefit for Melius Academy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Additional support needed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List of attachments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CV, draft Mobility Agreement, invitation if available, other</w:t>
            </w:r>
          </w:p>
        </w:tc>
      </w:tr>
    </w:tbl>
    <w:p>
      <w:pPr>
        <w:spacing w:after="8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Place and date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Name and function of the authorised person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Signature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Institution / organisation stamp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</w:tbl>
    <w:p>
      <w:pPr>
        <w:spacing w:after="80"/>
      </w:pPr>
    </w:p>
    <w:p>
      <w:pPr>
        <w:spacing w:after="80"/>
      </w:pPr>
      <w:r>
        <w:br w:type="page"/>
      </w:r>
    </w:p>
    <w:p>
      <w:pPr>
        <w:spacing w:after="80"/>
        <w:jc w:val="center"/>
      </w:pPr>
      <w:r>
        <w:rPr>
          <w:b/>
          <w:color w:val="555555"/>
          <w:sz w:val="52"/>
        </w:rPr>
        <w:t>PRIMER / EXAMPLE</w:t>
      </w:r>
    </w:p>
    <w:p>
      <w:pPr>
        <w:spacing w:after="80"/>
        <w:jc w:val="center"/>
      </w:pPr>
      <w:r>
        <w:rPr>
          <w:b/>
          <w:color w:val="A00000"/>
          <w:sz w:val="24"/>
        </w:rPr>
        <w:t>DELETE BEFORE OFFICIAL USE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Field</w:t>
            </w:r>
          </w:p>
        </w:tc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Example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Full name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Dr Jelena Marković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Type of mobility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STT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Destination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Partner HEI, Italy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Planned mobility period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10–14 May 2027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Objective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Job shadowing in the area of international cooperation and digitalisation of procedures.</w:t>
            </w:r>
          </w:p>
        </w:tc>
      </w:tr>
    </w:tbl>
    <w:p>
      <w:pPr>
        <w:spacing w:after="80"/>
      </w:pPr>
    </w:p>
    <w:p>
      <w:pPr>
        <w:spacing w:after="80"/>
        <w:jc w:val="center"/>
      </w:pPr>
      <w:r>
        <w:rPr>
          <w:b/>
          <w:color w:val="A00000"/>
        </w:rPr>
        <w:t>DELETE BEFORE OFFICIAL USE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79" w:right="1037" w:bottom="936" w:left="1037" w:header="173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E6E6E"/>
        <w:sz w:val="16"/>
      </w:rPr>
      <w:t>Melius Academy | Erasmus+ Higher Education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drawing>
        <wp:inline xmlns:a="http://schemas.openxmlformats.org/drawingml/2006/main" xmlns:pic="http://schemas.openxmlformats.org/drawingml/2006/picture">
          <wp:extent cx="6537960" cy="745327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Melius_Erasmus_Header_FINAL.png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537960" cy="745327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122B3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22B38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