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360" w:after="80"/>
        <w:jc w:val="center"/>
      </w:pPr>
      <w:r>
        <w:rPr>
          <w:b/>
          <w:color w:val="555555"/>
          <w:sz w:val="22"/>
        </w:rPr>
        <w:t>OB-ER-07</w:t>
      </w:r>
    </w:p>
    <w:p>
      <w:pPr>
        <w:spacing w:after="80"/>
        <w:jc w:val="center"/>
      </w:pPr>
      <w:r>
        <w:rPr>
          <w:b/>
          <w:color w:val="122B38"/>
          <w:sz w:val="36"/>
        </w:rPr>
        <w:t>CERTIFICATE OF PARTICIPATION / STAY</w:t>
      </w:r>
    </w:p>
    <w:p>
      <w:pPr>
        <w:spacing w:after="80"/>
        <w:jc w:val="center"/>
      </w:pPr>
      <w:r>
        <w:rPr>
          <w:b/>
          <w:sz w:val="22"/>
        </w:rPr>
        <w:t>Visoka škola akademskih studija „Melius Academy“ – Beograd</w:t>
      </w:r>
    </w:p>
    <w:p>
      <w:pPr>
        <w:spacing w:after="80"/>
        <w:jc w:val="center"/>
      </w:pPr>
      <w:r>
        <w:rPr>
          <w:i/>
          <w:sz w:val="21"/>
        </w:rPr>
        <w:t>Melius Academy, Belgrade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Purpose of the form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This certificate serves as proof of completed Erasmus+ mobility and of the participant's actual period of stay.</w:t>
            </w:r>
          </w:p>
        </w:tc>
      </w:tr>
    </w:tbl>
    <w:p>
      <w:pPr>
        <w:spacing w:after="80"/>
      </w:pPr>
    </w:p>
    <w:p>
      <w:pPr>
        <w:pStyle w:val="Heading1"/>
        <w:spacing w:after="80"/>
      </w:pPr>
      <w:r>
        <w:t>Instructions for use</w:t>
      </w:r>
    </w:p>
    <w:p>
      <w:pPr>
        <w:pStyle w:val="ListBullet"/>
        <w:spacing w:after="80"/>
      </w:pPr>
      <w:r>
        <w:t>Complete all applicable fields and mark N/A where a field is not relevant.</w:t>
      </w:r>
    </w:p>
    <w:p>
      <w:pPr>
        <w:pStyle w:val="ListBullet"/>
        <w:spacing w:after="80"/>
      </w:pPr>
      <w:r>
        <w:t>Use this form together with the applicable Erasmus+ rules, the Call and the accompanying documentation.</w:t>
      </w:r>
    </w:p>
    <w:p>
      <w:pPr>
        <w:pStyle w:val="ListBullet"/>
        <w:spacing w:after="80"/>
      </w:pPr>
      <w:r>
        <w:t>Signature and institutional stamp are used where required by the purpose of the document or institutional practice.</w:t>
      </w:r>
    </w:p>
    <w:p>
      <w:pPr>
        <w:pStyle w:val="Heading1"/>
        <w:spacing w:after="80"/>
      </w:pPr>
      <w:r>
        <w:t>Blank form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Field</w:t>
            </w:r>
          </w:p>
        </w:tc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Information / Note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Participant full name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Sending institution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Host institution / organisation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KA action / type of mobility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Mobility start date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Mobility end date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Total number of physical mobility days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Short description of the activities completed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Place and date of issue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Name and function of the authorised person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</w:tbl>
    <w:p>
      <w:pPr>
        <w:spacing w:after="80"/>
      </w:pPr>
    </w:p>
    <w:p>
      <w:pPr>
        <w:spacing w:after="80"/>
      </w:pPr>
      <w:r>
        <w:t>This is to certify that the participant named below completed Erasmus+ mobility during the period indicated and within the activities described in this certificate.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Place and date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Name and function of the authorised person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Signature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Institution / organisation stamp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</w:tbl>
    <w:p>
      <w:pPr>
        <w:spacing w:after="80"/>
      </w:pPr>
    </w:p>
    <w:p>
      <w:pPr>
        <w:spacing w:after="80"/>
      </w:pPr>
      <w:r>
        <w:br w:type="page"/>
      </w:r>
    </w:p>
    <w:p>
      <w:pPr>
        <w:spacing w:after="80"/>
        <w:jc w:val="center"/>
      </w:pPr>
      <w:r>
        <w:rPr>
          <w:b/>
          <w:color w:val="555555"/>
          <w:sz w:val="52"/>
        </w:rPr>
        <w:t>PRIMER / EXAMPLE</w:t>
      </w:r>
    </w:p>
    <w:p>
      <w:pPr>
        <w:spacing w:after="80"/>
        <w:jc w:val="center"/>
      </w:pPr>
      <w:r>
        <w:rPr>
          <w:b/>
          <w:color w:val="A00000"/>
          <w:sz w:val="24"/>
        </w:rPr>
        <w:t>DELETE BEFORE OFFICIAL USE</w:t>
      </w:r>
    </w:p>
    <w:p>
      <w:pPr>
        <w:spacing w:after="80"/>
      </w:pPr>
      <w:r>
        <w:t>This is to certify that the participant named below completed Erasmus+ mobility during the period indicated and within the activities described in this certificate.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Field</w:t>
            </w:r>
          </w:p>
        </w:tc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Example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Participant full name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Ana Petrović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Sending institution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Melius Academy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Host institution / organisation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Partner University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Period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15 Feb 2027–15 Jun 2027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Activities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Attendance and completion of approved courses.</w:t>
            </w:r>
          </w:p>
        </w:tc>
      </w:tr>
    </w:tbl>
    <w:p>
      <w:pPr>
        <w:spacing w:after="80"/>
      </w:pPr>
    </w:p>
    <w:p>
      <w:pPr>
        <w:spacing w:after="80"/>
        <w:jc w:val="center"/>
      </w:pPr>
      <w:r>
        <w:rPr>
          <w:b/>
          <w:color w:val="A00000"/>
        </w:rPr>
        <w:t>DELETE BEFORE OFFICIAL USE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79" w:right="1037" w:bottom="936" w:left="1037" w:header="173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E6E6E"/>
        <w:sz w:val="16"/>
      </w:rPr>
      <w:t>Melius Academy | Erasmus+ Higher Education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jc w:val="center"/>
    </w:pPr>
    <w:r>
      <w:drawing>
        <wp:inline xmlns:a="http://schemas.openxmlformats.org/drawingml/2006/main" xmlns:pic="http://schemas.openxmlformats.org/drawingml/2006/picture">
          <wp:extent cx="6537960" cy="745327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Melius_Erasmus_Header_FINAL.png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6537960" cy="745327"/>
                  </a:xfrm>
                  <a:prstGeom prst="rect"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22B3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122B38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122B3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122B38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